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</w:pPr>
      <w:r>
        <w:rPr>
          <w:b/>
          <w:color w:val="0B2545"/>
          <w:sz w:val="44"/>
        </w:rPr>
        <w:t>Ziyarah API Reference</w:t>
      </w:r>
    </w:p>
    <w:p>
      <w:pPr>
        <w:spacing w:after="200"/>
      </w:pPr>
      <w:r>
        <w:rPr>
          <w:color w:val="555555"/>
          <w:sz w:val="20"/>
        </w:rPr>
        <w:t>Protected mobile API endpoints from routes/api.php, prefix /api/v2</w:t>
      </w:r>
    </w:p>
    <w:p>
      <w:pPr>
        <w:pStyle w:val="Heading1"/>
      </w:pPr>
      <w:r>
        <w:t>Common Rules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5328"/>
        <w:gridCol w:w="5328"/>
      </w:tblGrid>
      <w:tr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Item</w:t>
            </w:r>
          </w:p>
        </w:tc>
        <w:tc>
          <w:tcPr>
            <w:tcW w:type="dxa" w:w="91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Details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Base URL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/api/v2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Authentication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All endpoints in this document are inside auth:sanctum middleware. Send Authorization: Bearer &lt;token&gt;.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Content-Type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Use application/json for JSON requests. Use multipart/form-data for profile or family member requests when uploading picture.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Standard success shape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{"success": true, "message": "...", "data": ..., "errors": null} for BaseController responses; some controllers return {"success": true, "data": ...} directly.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Standard error shape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{"success": false, "message": "...", "data": null, "errors": ...} or a direct {"success": false, "message": "..."} response depending on controller.</w:t>
            </w:r>
          </w:p>
        </w:tc>
      </w:tr>
      <w:tr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Validation errors</w:t>
            </w:r>
          </w:p>
        </w:tc>
        <w:tc>
          <w:tcPr>
            <w:tcW w:type="dxa" w:w="91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Laravel validation returns HTTP 422 with field-level errors.</w:t>
            </w:r>
          </w:p>
        </w:tc>
      </w:tr>
    </w:tbl>
    <w:p/>
    <w:p>
      <w:pPr>
        <w:pStyle w:val="Heading1"/>
      </w:pPr>
      <w:r>
        <w:t>Account And Profile APIs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266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Endpoint</w:t>
            </w:r>
          </w:p>
        </w:tc>
        <w:tc>
          <w:tcPr>
            <w:tcW w:type="dxa" w:w="2880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Parameters</w:t>
            </w:r>
          </w:p>
        </w:tc>
        <w:tc>
          <w:tcPr>
            <w:tcW w:type="dxa" w:w="309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Success response</w:t>
            </w:r>
          </w:p>
        </w:tc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Errors / notes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/logout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Headers: Authorization Bearer token. Body: none.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Logged out successfully, data null.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Invalid/missing token returns 401.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/update-password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current_password required string; new_password required string min 8.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Password updated successfully.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if current password incorrect or validation fails.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DELETE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/delete-account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none.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User account deleted successfully.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if user not found; 500 on delete failure.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/profile/update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Body/form-data: passport_no, address, emergency_contact, contact_no, passport_expiry Y-m-d future, visa_status, next_of_kin_number, next_of_kin, age date before today, gender male/female, picture jpeg/png/jpg/gif max 2MB, city, state, zip, country.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Profile updated successfully, data.user contains updated user.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validation errors; 500 on update failure.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DELETE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/family-members/{id}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family member user id.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Family member deleted successfully.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if member not found or not linked to current user.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/family-member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Body/form-data: id nullable for update, name required, email required unique, blood_relation father/mother/wife/son/daughter/brother/sister/other required, plus passport_no, address, contact_no, firebase_token, os, age date, gender male/female/other, picture jpeg/png/jpg max 2MB, city, state, zip, country, passport_expiry future, visa_status.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201: success true, message Family members added/updated successfully, data contains member result.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validation errors; 500 on service failure.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/member/with/family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none.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Profile and family members retrieved successfully, data contains current user profile and linked family members.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401 if unauthenticated.</w:t>
            </w:r>
          </w:p>
        </w:tc>
      </w:tr>
    </w:tbl>
    <w:p/>
    <w:p>
      <w:pPr>
        <w:pStyle w:val="Heading1"/>
      </w:pPr>
      <w:r>
        <w:t>Journey Discovery APIs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266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Endpoint</w:t>
            </w:r>
          </w:p>
        </w:tc>
        <w:tc>
          <w:tcPr>
            <w:tcW w:type="dxa" w:w="2880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Parameters</w:t>
            </w:r>
          </w:p>
        </w:tc>
        <w:tc>
          <w:tcPr>
            <w:tcW w:type="dxa" w:w="309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Success response</w:t>
            </w:r>
          </w:p>
        </w:tc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Errors / notes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/journey/all-journeys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Body/query: none.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Journeys retrieved successfully, data array of journeys with country.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500: Failed to retrieve journeys.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/journey/get-journey-by-id/{id}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journey id.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Journey details retrieved successfully, data journey object.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Journey not found; 500 fetch error.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/journey/{id}/dates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journey id.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data includes journey_id, title, start_date, end_date, departure_date, pickup_dates[], departure_dates[].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Journey not found; 500 fetch error.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/journey/{id}/airports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journey id. Query: type arrival/departure; date optional.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direct response success true, data array of journey airports with airport relation.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No explicit validation in controller.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/journey/airports/{id}/slots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journey_airport_id. Query: type pickup/dropoff, optional date or arrival_date/arrival_time or departure_date/departure_time. Whitespace in query keys is trimmed.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array of slots; slot_time formatted, slot_time_24 included; may include minimum_allowed_slot_at or maximum_allowed_slot_at.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No explicit validation; invalid filters can return empty data.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/journey/slot/{id}/buses/{passengers}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airport_slot_id; passengers group size.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contains at most one bus that can fit the whole group: bus_id, name, bus_number, bus_type, total_seats, available_seats, has_capacity.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Does not split one group across buses.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/journey/{id}/hotels/{passengers}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journey id; passengers group size.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array of hotel segment options with room_details, room_plan, total_planned_capacity, missing_capacity, requires_pot, has_capacity.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Room planning may show requires_pot when capacity is incomplete.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/journey/{journey_id}/hotel-assignment/{hotel_assigned_id}/trips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journey_id; hotel_assigned_id.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Trips for this segment retrieved successfully, data trip list with locations.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400: success false, message if hotel assignment is invalid for journey.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/journey/trip/{id}/buses/{passengers}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day_trip id; passengers group size.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is one bus that can fit the full group, chosen by fewest available seats; or status full.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Does not split one group across buses.</w:t>
            </w:r>
          </w:p>
        </w:tc>
      </w:tr>
    </w:tbl>
    <w:p/>
    <w:p>
      <w:pPr>
        <w:pStyle w:val="Heading1"/>
      </w:pPr>
      <w:r>
        <w:t>Booking APIs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266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Endpoint</w:t>
            </w:r>
          </w:p>
        </w:tc>
        <w:tc>
          <w:tcPr>
            <w:tcW w:type="dxa" w:w="2880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Parameters</w:t>
            </w:r>
          </w:p>
        </w:tc>
        <w:tc>
          <w:tcPr>
            <w:tcW w:type="dxa" w:w="309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Success response</w:t>
            </w:r>
          </w:p>
        </w:tc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Errors / notes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/journey/book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Same controller as /journey/booking/store. Body: journey_id, travel_type sole/family, family_member_ids[], needs_arrival_pickup bool, arrival_airport_id, arrival_slot_id, arrival_bus_id, arrival_date, arrival_time, needs_departure_dropoff bool, departure_airport_id, departure_slot_id, departure_bus_id, departure_date, departure_time, flight_number, hotel_allocations[], trip_selections[{trip_id,bus_id}].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201: message Booking created successfully, booking_id. Status may become confirmed or pending when room POT is needed.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duplicate booking, invalid family members, missing pickup/dropoff fields, invalid timing, bus full, hotel selection required; validation exceptions for invalid trip path.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/journey/booking/store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Alias of /journey/book with same request body and behavior.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201: message Booking created successfully, booking_id.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Same as /journey/book.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/member/bookings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none.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member booking list from BookingService.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Requires authenticated member.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/journey/booking/{id}/itinerary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booking id. Booking must belong to current member.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data itinerary generated from booking, passengers, hotels, trips, airports and buses.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if booking not found for member.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/booking/{id}/download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booking id. Booking must belong to current member.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PDF file download itinerary-booking-{id}.pdf.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if booking not found for member.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/bookings/{id}/volunteer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id booking id. Booking must belong to current member.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volunteer info or null with message No volunteer assigned yet.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if booking not found or access denied.</w:t>
            </w:r>
          </w:p>
        </w:tc>
      </w:tr>
    </w:tbl>
    <w:p/>
    <w:p>
      <w:pPr>
        <w:pStyle w:val="Heading2"/>
      </w:pPr>
      <w:r>
        <w:t>Booking Request Example</w:t>
      </w:r>
    </w:p>
    <w:p>
      <w:pPr>
        <w:spacing w:before="0" w:after="120"/>
        <w:ind w:left="216"/>
      </w:pPr>
      <w:r>
        <w:rPr>
          <w:rFonts w:ascii="Consolas" w:hAnsi="Consolas" w:eastAsia="Consolas"/>
          <w:sz w:val="16"/>
        </w:rPr>
        <w:t>POST /api/v2/journey/booking/store</w:t>
        <w:br/>
      </w:r>
      <w:r>
        <w:rPr>
          <w:rFonts w:ascii="Consolas" w:hAnsi="Consolas" w:eastAsia="Consolas"/>
          <w:sz w:val="16"/>
        </w:rPr>
        <w:t>{</w:t>
        <w:br/>
      </w:r>
      <w:r>
        <w:rPr>
          <w:rFonts w:ascii="Consolas" w:hAnsi="Consolas" w:eastAsia="Consolas"/>
          <w:sz w:val="16"/>
        </w:rPr>
        <w:t xml:space="preserve">  "journey_id": 12,</w:t>
        <w:br/>
      </w:r>
      <w:r>
        <w:rPr>
          <w:rFonts w:ascii="Consolas" w:hAnsi="Consolas" w:eastAsia="Consolas"/>
          <w:sz w:val="16"/>
        </w:rPr>
        <w:t xml:space="preserve">  "travel_type": "family",</w:t>
        <w:br/>
      </w:r>
      <w:r>
        <w:rPr>
          <w:rFonts w:ascii="Consolas" w:hAnsi="Consolas" w:eastAsia="Consolas"/>
          <w:sz w:val="16"/>
        </w:rPr>
        <w:t xml:space="preserve">  "family_member_ids": [22, 23],</w:t>
        <w:br/>
      </w:r>
      <w:r>
        <w:rPr>
          <w:rFonts w:ascii="Consolas" w:hAnsi="Consolas" w:eastAsia="Consolas"/>
          <w:sz w:val="16"/>
        </w:rPr>
        <w:t xml:space="preserve">  "needs_arrival_pickup": true,</w:t>
        <w:br/>
      </w:r>
      <w:r>
        <w:rPr>
          <w:rFonts w:ascii="Consolas" w:hAnsi="Consolas" w:eastAsia="Consolas"/>
          <w:sz w:val="16"/>
        </w:rPr>
        <w:t xml:space="preserve">  "arrival_airport_id": 5,</w:t>
        <w:br/>
      </w:r>
      <w:r>
        <w:rPr>
          <w:rFonts w:ascii="Consolas" w:hAnsi="Consolas" w:eastAsia="Consolas"/>
          <w:sz w:val="16"/>
        </w:rPr>
        <w:t xml:space="preserve">  "arrival_slot_id": 18,</w:t>
        <w:br/>
      </w:r>
      <w:r>
        <w:rPr>
          <w:rFonts w:ascii="Consolas" w:hAnsi="Consolas" w:eastAsia="Consolas"/>
          <w:sz w:val="16"/>
        </w:rPr>
        <w:t xml:space="preserve">  "arrival_bus_id": 7,</w:t>
        <w:br/>
      </w:r>
      <w:r>
        <w:rPr>
          <w:rFonts w:ascii="Consolas" w:hAnsi="Consolas" w:eastAsia="Consolas"/>
          <w:sz w:val="16"/>
        </w:rPr>
        <w:t xml:space="preserve">  "arrival_date": "2026-07-27",</w:t>
        <w:br/>
      </w:r>
      <w:r>
        <w:rPr>
          <w:rFonts w:ascii="Consolas" w:hAnsi="Consolas" w:eastAsia="Consolas"/>
          <w:sz w:val="16"/>
        </w:rPr>
        <w:t xml:space="preserve">  "arrival_time": "11:00:00",</w:t>
        <w:br/>
      </w:r>
      <w:r>
        <w:rPr>
          <w:rFonts w:ascii="Consolas" w:hAnsi="Consolas" w:eastAsia="Consolas"/>
          <w:sz w:val="16"/>
        </w:rPr>
        <w:t xml:space="preserve">  "needs_departure_dropoff": true,</w:t>
        <w:br/>
      </w:r>
      <w:r>
        <w:rPr>
          <w:rFonts w:ascii="Consolas" w:hAnsi="Consolas" w:eastAsia="Consolas"/>
          <w:sz w:val="16"/>
        </w:rPr>
        <w:t xml:space="preserve">  "departure_airport_id": 6,</w:t>
        <w:br/>
      </w:r>
      <w:r>
        <w:rPr>
          <w:rFonts w:ascii="Consolas" w:hAnsi="Consolas" w:eastAsia="Consolas"/>
          <w:sz w:val="16"/>
        </w:rPr>
        <w:t xml:space="preserve">  "departure_slot_id": 24,</w:t>
        <w:br/>
      </w:r>
      <w:r>
        <w:rPr>
          <w:rFonts w:ascii="Consolas" w:hAnsi="Consolas" w:eastAsia="Consolas"/>
          <w:sz w:val="16"/>
        </w:rPr>
        <w:t xml:space="preserve">  "departure_bus_id": 8,</w:t>
        <w:br/>
      </w:r>
      <w:r>
        <w:rPr>
          <w:rFonts w:ascii="Consolas" w:hAnsi="Consolas" w:eastAsia="Consolas"/>
          <w:sz w:val="16"/>
        </w:rPr>
        <w:t xml:space="preserve">  "departure_date": "2026-08-08",</w:t>
        <w:br/>
      </w:r>
      <w:r>
        <w:rPr>
          <w:rFonts w:ascii="Consolas" w:hAnsi="Consolas" w:eastAsia="Consolas"/>
          <w:sz w:val="16"/>
        </w:rPr>
        <w:t xml:space="preserve">  "departure_time": "11:00:00",</w:t>
        <w:br/>
      </w:r>
      <w:r>
        <w:rPr>
          <w:rFonts w:ascii="Consolas" w:hAnsi="Consolas" w:eastAsia="Consolas"/>
          <w:sz w:val="16"/>
        </w:rPr>
        <w:t xml:space="preserve">  "hotel_allocations": [31],</w:t>
        <w:br/>
      </w:r>
      <w:r>
        <w:rPr>
          <w:rFonts w:ascii="Consolas" w:hAnsi="Consolas" w:eastAsia="Consolas"/>
          <w:sz w:val="16"/>
        </w:rPr>
        <w:t xml:space="preserve">  "trip_selections": [{"trip_id": 44, "bus_id": 10}]</w:t>
        <w:br/>
      </w:r>
      <w:r>
        <w:rPr>
          <w:rFonts w:ascii="Consolas" w:hAnsi="Consolas" w:eastAsia="Consolas"/>
          <w:sz w:val="16"/>
        </w:rPr>
        <w:t>}</w:t>
        <w:br/>
      </w:r>
    </w:p>
    <w:p>
      <w:pPr>
        <w:pStyle w:val="Heading1"/>
      </w:pPr>
      <w:r>
        <w:t>Volunteer APIs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266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Endpoint</w:t>
            </w:r>
          </w:p>
        </w:tc>
        <w:tc>
          <w:tcPr>
            <w:tcW w:type="dxa" w:w="2880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Parameters</w:t>
            </w:r>
          </w:p>
        </w:tc>
        <w:tc>
          <w:tcPr>
            <w:tcW w:type="dxa" w:w="309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Success response</w:t>
            </w:r>
          </w:p>
        </w:tc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Errors / notes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/volunteer/my-bookings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none. Auth user must have role volunteer.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Assigned bookings retrieved successfully, data assigned bookings.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403 if authenticated user is not volunteer.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/volunteer/journeys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none. Auth user must have role volunteer.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active journeys assigned to volunteer.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403 if not volunteer.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/volunteer/roadmap/{journeyId}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Path: journeyId.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roadmap cards/checkpoints for the volunteer journey.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No explicit role check here, but uses auth user id.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/volunteer/manifest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Query: journey_id required integer; checkpoint required string.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checkpoint manifest.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validation errors.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/volunteer/scan/lookup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uuid required string; journey_id required exists; checkpoint required string; reference_id nullable; sub_checkpoint nullable.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booking/passenger scan lookup.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404 invalid QR/slot/journey or UUID not found; 500 system error.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/volunteer/scan/confirm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journey_id required; booking_id required; passenger_ids required array; checkpoint required; reference_id required; airport_id nullable; sub_checkpoint nullable; location_name nullable.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Logs saved successfully.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validation errors; 500 failed to save logs.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/volunteer/manual-next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journey_id required; checkpoint required; reference_id required; sub_checkpoint nullable; sub_checkpoint_id nullable; location_name nullable.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message either threshold reached or waiting for one more volunteer.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Business rule requires 2 volunteer votes for bypass.</w:t>
            </w:r>
          </w:p>
        </w:tc>
      </w:tr>
    </w:tbl>
    <w:p/>
    <w:p>
      <w:pPr>
        <w:pStyle w:val="Heading1"/>
      </w:pPr>
      <w:r>
        <w:t>Meeting APIs</w:t>
      </w:r>
    </w:p>
    <w:tbl>
      <w:tblPr>
        <w:tblStyle w:val="TableGrid"/>
        <w:tblW w:type="dxa" w:w="9360"/>
        <w:tblLook w:firstColumn="1" w:firstRow="1" w:lastColumn="0" w:lastRow="0" w:noHBand="0" w:noVBand="1" w:val="04A0"/>
        <w:tblLayout w:type="fixed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Method</w:t>
            </w:r>
          </w:p>
        </w:tc>
        <w:tc>
          <w:tcPr>
            <w:tcW w:type="dxa" w:w="266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Endpoint</w:t>
            </w:r>
          </w:p>
        </w:tc>
        <w:tc>
          <w:tcPr>
            <w:tcW w:type="dxa" w:w="2880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Parameters</w:t>
            </w:r>
          </w:p>
        </w:tc>
        <w:tc>
          <w:tcPr>
            <w:tcW w:type="dxa" w:w="3096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Success response</w:t>
            </w:r>
          </w:p>
        </w:tc>
        <w:tc>
          <w:tcPr>
            <w:tcW w:type="dxa" w:w="1944"/>
            <w:vAlign w:val="top"/>
            <w:shd w:fill="1F4D78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/>
                <w:color w:val="FFFFFF"/>
                <w:sz w:val="16"/>
              </w:rPr>
              <w:t>Errors / notes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/meetings/list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Query: journey_id required exists.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meetings list for journey.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500 failed to retrieve meetings list; 422 validation errors.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GET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/meetings/registered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Query: journey_id required integer exists.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success true, data registered meetings for current user.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422 validation errors; 4xx/500 from service exception.</w:t>
            </w:r>
          </w:p>
        </w:tc>
      </w:tr>
      <w:tr>
        <w:tc>
          <w:tcPr>
            <w:tcW w:type="dxa" w:w="93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  <w:shd w:fill="F2F4F7"/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POST</w:t>
            </w:r>
          </w:p>
        </w:tc>
        <w:tc>
          <w:tcPr>
            <w:tcW w:type="dxa" w:w="266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/meetings/register</w:t>
            </w:r>
          </w:p>
        </w:tc>
        <w:tc>
          <w:tcPr>
            <w:tcW w:type="dxa" w:w="2880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Body: meeting_id required exists; user_ids required array min 1; user_ids.* required integer exists users.</w:t>
            </w:r>
          </w:p>
        </w:tc>
        <w:tc>
          <w:tcPr>
            <w:tcW w:type="dxa" w:w="3096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200: service result, usually success/message/data.</w:t>
            </w:r>
          </w:p>
        </w:tc>
        <w:tc>
          <w:tcPr>
            <w:tcW w:type="dxa" w:w="1944"/>
            <w:vAlign w:val="top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left"/>
            </w:pPr>
            <w:r/>
            <w:r>
              <w:rPr>
                <w:b w:val="0"/>
                <w:sz w:val="14"/>
              </w:rPr>
              <w:t>4xx/500 with success false and service exception message.</w:t>
            </w:r>
          </w:p>
        </w:tc>
      </w:tr>
    </w:tbl>
    <w:p/>
    <w:p>
      <w:pPr>
        <w:pStyle w:val="Heading1"/>
      </w:pPr>
      <w:r>
        <w:t>Important Business Notes</w:t>
      </w:r>
    </w:p>
    <w:p>
      <w:pPr>
        <w:ind w:left="288" w:hanging="173"/>
      </w:pPr>
      <w:r>
        <w:rPr>
          <w:sz w:val="18"/>
        </w:rPr>
        <w:t>- Bus assignment does not split a family/group across multiple buses. A bus must have available seats greater than or equal to the passenger count.</w:t>
      </w:r>
    </w:p>
    <w:p>
      <w:pPr>
        <w:ind w:left="288" w:hanging="173"/>
      </w:pPr>
      <w:r>
        <w:rPr>
          <w:sz w:val="18"/>
        </w:rPr>
        <w:t>- Airport slot bus lookup returns the first bus that can fit the group, based on the slot-bus record order.</w:t>
      </w:r>
    </w:p>
    <w:p>
      <w:pPr>
        <w:ind w:left="288" w:hanging="173"/>
      </w:pPr>
      <w:r>
        <w:rPr>
          <w:sz w:val="18"/>
        </w:rPr>
        <w:t>- Day trip bus lookup filters to buses that fit the whole group, sorts by available_seats ascending, and returns one bus. This fills the bus with the least remaining spare capacity first.</w:t>
      </w:r>
    </w:p>
    <w:p>
      <w:pPr>
        <w:ind w:left="288" w:hanging="173"/>
      </w:pPr>
      <w:r>
        <w:rPr>
          <w:sz w:val="18"/>
        </w:rPr>
        <w:t>- Arrival pickup and departure dropoff are optional, controlled by needs_arrival_pickup and needs_departure_dropoff. If enabled, related airport, slot, bus, date, and time fields are required.</w:t>
      </w:r>
    </w:p>
    <w:p>
      <w:pPr>
        <w:ind w:left="288" w:hanging="173"/>
      </w:pPr>
      <w:r>
        <w:rPr>
          <w:sz w:val="18"/>
        </w:rPr>
        <w:t>- The booking endpoint can return pending instead of confirmed when room allocation needs back-office room POT handling.</w:t>
      </w:r>
    </w:p>
    <w:sectPr w:rsidR="00FC693F" w:rsidRPr="0006063C" w:rsidSect="00034616">
      <w:footerReference w:type="default" r:id="rId9"/>
      <w:pgSz w:w="12240" w:h="15840"/>
      <w:pgMar w:top="936" w:right="792" w:bottom="936" w:left="79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6"/>
      </w:rPr>
      <w:t>Ziyarah API Reference - generated from local Laravel route/controller code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Calibri" w:hAnsi="Calibri" w:eastAsia="Calibri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4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